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7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中西临212;中西临211;中西临213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中西临212;中西临211;中西临213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疫病免疫学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