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5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2~2周</w:t>
      </w:r>
    </w:p>
    <w:bookmarkStart w:id="1" w:name="46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中西临211;中西临213;中西临212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中西临211;中西临213;中西临212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