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732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2024-2025-2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徐勰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1732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中医气功学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(051509—001)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B5-211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中医气功学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(051509—002)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中医健身学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(r050501—001)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全校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第七大节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实验虚拟1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20:50~21:30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实验虚拟2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21:30~22:10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