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6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050303—002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沈梅红,徐斌,李红晓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