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2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中西临23（灵素）班;中西临233;应心23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临床老年23;养老232;养老231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