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6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徐雪松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Java程序设计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(081087—002)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Java程序设计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(081087—002)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软件建模技术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(400035—002)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软件22;计算机22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软件建模技术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(400035—002)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软件22;计算机22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J2EE高级开发应用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(080292—003)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计算机类232;医信23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