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景欣悦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4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食品毒理学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食品毒理学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空间营养学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空间营养学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营养与肥胖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(r050806—001)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