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中医康复23;中医养生23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药学232;药学233;药制剂23;药学231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