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4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朱如仙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44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大学物理（I、II）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大学物理（I、II）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大学物理（I、II）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大学物理（I、II）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大学物理（I、II）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(r400079—001)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中医九24;中西临九24;中药九24（屠呦呦班）;中药九24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大学物理（I、II）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(r400079—001)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中医九24;中西临九24;中药九24（屠呦呦班）;中药九24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