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0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朱建胜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94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2~3,5~7(单)周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2~3,5~7(单)周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