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朱立峰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71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病原生物学前沿与进展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病原生物学前沿与进展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