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0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李兆栋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3~8周</w:t>
      </w:r>
    </w:p>
    <w:bookmarkStart w:id="1" w:name="124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西医基础概论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(020036—001)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医信24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