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48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李刚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34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操作系统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计算机类231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操作系统课程设计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(400297—001)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软件工程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软件工程课程设计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操作系统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计算机类231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操作系统课程设计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(400297—001)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软件工程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软件工程课程设计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软件工程课程设计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操作系统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计算机类231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操作系统课程设计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(400297—001)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软件工程课程设计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操作系统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计算机类231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操作系统课程设计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(400297—001)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C语言程序设计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(r089149—001)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