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李存玉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3~15周</w:t>
      </w:r>
    </w:p>
    <w:bookmarkStart w:id="1" w:name="5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中药221;中药222;中药223;资源222;资源221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中药221;中药222;中药223;资源222;资源221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