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6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李守栋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6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推拿练功学Ⅱ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推拿手法学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推拿练功学Ⅱ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推拿手法学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小儿推拿学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小儿推拿学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