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9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李安君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70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中西临231;中西临232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(110034—065)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针推231;针推232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