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04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李梦圆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11~16周</w:t>
      </w:r>
    </w:p>
    <w:bookmarkStart w:id="1" w:name="40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英语（国际学术交流英语）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英语（国际学术交流英语）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中药质量传感学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