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240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李玲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1~14周</w:t>
      </w:r>
    </w:p>
    <w:bookmarkStart w:id="1" w:name="224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组织胚胎学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(130051—001)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中西临241;中西临242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组织胚胎学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(130051—003)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组织胚胎学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(130051—001)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中西临241;中西临242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组织胚胎学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(130051—003)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人体胚胎学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(r021503—001)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4~6周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