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9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李红岩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Java程序设计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(081087—001)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Java程序设计课程设计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Java程序设计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(081087—001)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Java程序设计课程设计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Java程序设计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(081087—001)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Java程序设计课程设计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Java程序设计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(081087—001)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Java程序设计课程设计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Python语言程序设计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(r089150—001)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