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影视鉴赏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中国传统文化（二）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影视改编作品鉴赏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