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临床（老年）22;康复（老年）22;护理（老年）22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