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中药材商品学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杨帆,桑梦如,王媚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杨帆,庆英杰,周婧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周婧,杨帆,濮春娟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