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1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杨文国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9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高等数学方法与应用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高等数学方法与应用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数学建模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(r083004—002)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数学建模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(r083004—002)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数学建模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(r083004—001)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