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Python程序设计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(012082—001)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健康医疗大数据管理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