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60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6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(079023—039)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3-B8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大学英语高阶课程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(079025—013)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1-B7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