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临床老年23;养老231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智能23;计算机类231;计算机类232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