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鼓楼临床医学院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1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病原生物学前沿与进展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病原生物学前沿与进展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