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桑梦如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22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杨帆,桑梦如,王媚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