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0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梁海娜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71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(110149—062)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计算机类231;计算机类232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临床232;临床231;临床233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