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2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人工智能与信息技术学院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殷明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14~16周</w:t>
      </w:r>
    </w:p>
    <w:bookmarkStart w:id="1" w:name="18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(110032—046)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计算机类241;医信24;计算机类243;智能24;计算机类242;计算机类244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