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2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江永伟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92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实验动物的选择与模型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(r050797—001)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