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15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汪冬艳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4~4周</w:t>
      </w:r>
    </w:p>
    <w:bookmarkStart w:id="1" w:name="915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