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94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沈双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1~10周</w:t>
      </w:r>
    </w:p>
    <w:bookmarkStart w:id="1" w:name="194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温病经典选讲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(r023010—001)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温病经典选讲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(r023010—001)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中西医临床医学专业英语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(020037—003)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中西临213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中西医临床医学专业英语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(020037—003)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中西临213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中西医临床医学专业英语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(020037—001)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中医络病学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(r029001—001)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中西医临床医学专业英语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(020037—002)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