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7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沈月红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70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14周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沈月红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B11-310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14周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沈月红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B11-310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