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书法鉴赏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中国传统文化（二）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港澳台生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敦煌艺术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中医九24;中药九24;中西临九24;中药九24（屠呦呦班）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美术鉴赏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艺术导论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