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沈永健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中医244;中医八242;中医八241;中医八243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