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18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卫生经济管理学院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沈秋欢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71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行政管理学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(010581—002)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行政管理学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(010581—002)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