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1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涂玥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41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中医饮食养生学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中医饮食养生学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中医四时养生学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中医四时养生学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