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濮春娟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1~6,8~10(双),11~16周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周婧,杨帆,濮春娟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刘政,濮春娟,井山林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