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65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教务处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2~8周</w:t>
      </w:r>
    </w:p>
    <w:bookmarkStart w:id="1" w:name="465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中西医结合耳鼻咽喉科学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中西临211;中西临213;中西临212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中西医结合耳鼻咽喉科学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中西临211;中西临213;中西临212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