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24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王光耀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92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(020706—009)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(020706—009)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(020706—007)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(020706—007)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