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王冬燕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医信24;智能24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医信24;智能24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结构方程模型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结构方程模型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计算机类241;计算机类243;计算机类242;计算机类244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