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5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国际货物运输与保险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国际货物运输与保险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中药企业管理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