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84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公共外语教学部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王天星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28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简说欧洲历史—以法国为例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(r070735—001)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法语（初级）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(r070701—001)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