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王曼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0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应心24;养老243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养老241;养老242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应心24;养老243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养老241;养老242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国际关系分析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(r400078—001)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中医九24;中药九24;中西临九24;中药九24（屠呦呦班）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中医儿科23;中医九23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形势与政策(四)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(110034—031)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公管231;公管232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