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681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针灸推拿学院·养生康复学院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王欣君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1~11周</w:t>
      </w:r>
    </w:p>
    <w:bookmarkStart w:id="1" w:name="1681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针药结合临床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(r050789—001)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