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王爱红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社区与妇幼保健学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助产22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社区与妇幼保健学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助产22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