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科学技术处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王珊珊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实验动物学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(300009—003)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