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针推241;康复242;中医养生24;中医康复24;针推视障24;针推242;康复241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