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8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国学中医讲堂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中国儒医文脉与赏析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