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王红云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信管24;公管244;公管243;数管24;药管24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